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4220627" name="9df52360-621c-11f0-963a-09dff6cae5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63719" name="9df52360-621c-11f0-963a-09dff6cae56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0233836" name="95e81ad0-621f-11f0-8ade-f7a0e0315a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631463" name="95e81ad0-621f-11f0-8ade-f7a0e0315a8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4606053" name="ae197ea0-621f-11f0-a45e-b11cfe43e0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62705" name="ae197ea0-621f-11f0-a45e-b11cfe43e04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6200373" name="b4e29580-621c-11f0-b3c8-b53c101088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647554" name="b4e29580-621c-11f0-b3c8-b53c101088c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4053089" name="d35e14d0-621c-11f0-ae70-296e227e8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942355" name="d35e14d0-621c-11f0-ae70-296e227e805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Gang/Treppe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9958730" name="27e38080-621d-11f0-8367-81d716ca5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826161" name="27e38080-621d-11f0-8367-81d716ca510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1729136" name="0baec770-621e-11f0-b138-a55dd2581b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011198" name="0baec770-621e-11f0-b138-a55dd2581b6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0088800" name="8b455390-621f-11f0-a465-d18c72536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203458" name="8b455390-621f-11f0-a465-d18c7253605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204951" name="c417dd30-621c-11f0-bf82-770908aa6c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385608" name="c417dd30-621c-11f0-bf82-770908aa6cc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5898658" name="03273480-621d-11f0-b3f0-297dd14bff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80859" name="03273480-621d-11f0-b3f0-297dd14bff6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4305653" name="13dba220-621d-11f0-bd9c-335b4d7f43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554779" name="13dba220-621d-11f0-bd9c-335b4d7f43c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5148037" name="44a086f0-621d-11f0-9667-31de2b7e6b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748231" name="44a086f0-621d-11f0-9667-31de2b7e6bd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6268264" name="c0baef30-621f-11f0-b343-cd78806e2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660505" name="c0baef30-621f-11f0-b343-cd78806e222b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Zimmerboden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3539130" name="e58636b0-621c-11f0-b41b-0dfa89079d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027388" name="e58636b0-621c-11f0-b41b-0dfa89079db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Zimmerboden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1767504" name="a3a56880-621f-11f0-8c2c-2fb4591b45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28273" name="a3a56880-621f-11f0-8c2c-2fb4591b45d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0490557" name="38f5c590-621d-11f0-b51e-71c88a1454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72197" name="38f5c590-621d-11f0-b51e-71c88a14542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In Herd und Ofen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2325035" name="99d56c80-621d-11f0-8779-efd69fbfed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517143" name="99d56c80-621d-11f0-8779-efd69fbfed9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Lavabo</w:t>
            </w:r>
          </w:p>
        </w:tc>
        <w:tc>
          <w:p>
            <w:pPr>
              <w:spacing w:before="0" w:after="0" w:line="240" w:lineRule="auto"/>
            </w:pPr>
            <w:r>
              <w:t>Antidröhnbeschichtung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0365323" name="a39fae10-621d-11f0-a35e-57f5df7b60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259313" name="a39fae10-621d-11f0-a35e-57f5df7b602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LAP/ 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6018399" name="fd09b1d0-621d-11f0-a9c9-e9e0fb236c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570915" name="fd09b1d0-621d-11f0-a9c9-e9e0fb236ca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293104" name="d4ef34c0-621f-11f0-839f-4bbe1d9712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891863" name="d4ef34c0-621f-11f0-839f-4bbe1d97128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Formteil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955671" name="dff3cb10-621f-11f0-b24b-bf40e54684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449032" name="dff3cb10-621f-11f0-b24b-bf40e546847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Kellerboden</w:t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9540734" name="35e15240-6220-11f0-bc6c-39a9ebf81a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182179" name="35e15240-6220-11f0-bc6c-39a9ebf81ac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lefabvre</w:t>
          </w:r>
        </w:p>
        <w:p>
          <w:pPr>
            <w:spacing w:before="0" w:after="0"/>
          </w:pPr>
          <w:r>
            <w:t>395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